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A8" w:rsidRPr="008A3AE8" w:rsidRDefault="00C36CA8" w:rsidP="00C36CA8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A6727" w:rsidRPr="008A3AE8" w:rsidRDefault="00CA6727" w:rsidP="00CA67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75-7-8/362</w:t>
      </w:r>
    </w:p>
    <w:p w:rsidR="00CA6727" w:rsidRPr="00C23241" w:rsidRDefault="00CA6727" w:rsidP="00CA67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256734">
        <w:rPr>
          <w:rFonts w:ascii="Times New Roman" w:hAnsi="Times New Roman"/>
          <w:b/>
          <w:bCs/>
          <w:sz w:val="28"/>
          <w:szCs w:val="28"/>
          <w:lang w:val="uk-UA"/>
        </w:rPr>
        <w:t>Мельник</w:t>
      </w:r>
      <w:proofErr w:type="spellEnd"/>
      <w:r w:rsidR="00256734">
        <w:rPr>
          <w:rFonts w:ascii="Times New Roman" w:hAnsi="Times New Roman"/>
          <w:b/>
          <w:bCs/>
          <w:sz w:val="28"/>
          <w:szCs w:val="28"/>
          <w:lang w:val="uk-UA"/>
        </w:rPr>
        <w:t xml:space="preserve"> І.В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A36253" w:rsidRDefault="001A4C7A" w:rsidP="00CA6727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Мельник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Ірини Василівни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CA6727" w:rsidRPr="00CA6727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</w:t>
      </w:r>
      <w:r w:rsidR="00CA6727" w:rsidRPr="00E36231">
        <w:rPr>
          <w:rFonts w:ascii="Times New Roman" w:hAnsi="Times New Roman"/>
          <w:color w:val="000000" w:themeColor="text1"/>
          <w:sz w:val="26"/>
          <w:szCs w:val="26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:rsidR="001A4C7A" w:rsidRPr="007D583B" w:rsidRDefault="001A4C7A" w:rsidP="00CA6727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CA6727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CA67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гр.Мельник</w:t>
      </w:r>
      <w:proofErr w:type="spellEnd"/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 xml:space="preserve"> Ірин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 xml:space="preserve"> Василівн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10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 0,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10га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  вул. 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Кам’янка, 136А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256734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CA67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256734" w:rsidRPr="00256734">
        <w:rPr>
          <w:lang w:val="uk-UA"/>
        </w:rPr>
        <w:t xml:space="preserve"> </w:t>
      </w:r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Мельник І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В.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1A4C7A" w:rsidRPr="00B96262" w:rsidRDefault="001A4C7A" w:rsidP="00CA67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CA6727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Pr="0087494E" w:rsidRDefault="0087494E" w:rsidP="00CA6727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52E0B" w:rsidRPr="00A66D2B" w:rsidRDefault="001A4C7A" w:rsidP="00CA6727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bookmarkStart w:id="0" w:name="_GoBack"/>
      <w:r w:rsidRPr="00A66D2B">
        <w:rPr>
          <w:b/>
          <w:sz w:val="28"/>
          <w:szCs w:val="28"/>
        </w:rPr>
        <w:t>Міський  голова                                    С.Волинський</w:t>
      </w:r>
    </w:p>
    <w:bookmarkEnd w:id="0"/>
    <w:p w:rsidR="00C23241" w:rsidRPr="00A66D2B" w:rsidRDefault="00C23241" w:rsidP="00CA6727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C23241" w:rsidRPr="00A66D2B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0B1A36"/>
    <w:rsid w:val="00122A65"/>
    <w:rsid w:val="001A4C7A"/>
    <w:rsid w:val="001F46B0"/>
    <w:rsid w:val="00256734"/>
    <w:rsid w:val="00297B13"/>
    <w:rsid w:val="00317446"/>
    <w:rsid w:val="00385534"/>
    <w:rsid w:val="003D107A"/>
    <w:rsid w:val="00402717"/>
    <w:rsid w:val="005A0493"/>
    <w:rsid w:val="00606D34"/>
    <w:rsid w:val="006F5B6A"/>
    <w:rsid w:val="00773856"/>
    <w:rsid w:val="0081342E"/>
    <w:rsid w:val="00870D21"/>
    <w:rsid w:val="0087494E"/>
    <w:rsid w:val="008A3AE8"/>
    <w:rsid w:val="008D6670"/>
    <w:rsid w:val="00956534"/>
    <w:rsid w:val="00A66D2B"/>
    <w:rsid w:val="00B31307"/>
    <w:rsid w:val="00B52E0B"/>
    <w:rsid w:val="00C227D5"/>
    <w:rsid w:val="00C23241"/>
    <w:rsid w:val="00C36CA8"/>
    <w:rsid w:val="00CA6727"/>
    <w:rsid w:val="00D87CE5"/>
    <w:rsid w:val="00DB10AC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8C1F5-1293-41B0-B259-684B95AFF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2021-02-17T07:38:00Z</cp:lastPrinted>
  <dcterms:created xsi:type="dcterms:W3CDTF">2021-02-12T06:47:00Z</dcterms:created>
  <dcterms:modified xsi:type="dcterms:W3CDTF">2021-03-15T06:37:00Z</dcterms:modified>
</cp:coreProperties>
</file>